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E0B" w:rsidRDefault="00B52E0B" w:rsidP="0087494E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06CB8">
        <w:rPr>
          <w:rFonts w:ascii="Times New Roman" w:hAnsi="Times New Roman"/>
          <w:b/>
          <w:bCs/>
          <w:sz w:val="28"/>
          <w:szCs w:val="28"/>
        </w:rPr>
        <w:t>УКРАЇНА</w:t>
      </w:r>
      <w:r w:rsidRPr="00B06CB8">
        <w:rPr>
          <w:rFonts w:ascii="Times New Roman" w:hAnsi="Times New Roman"/>
          <w:sz w:val="28"/>
          <w:szCs w:val="28"/>
        </w:rPr>
        <w:t> 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B06CB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B06CB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6CB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06CB8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B06CB8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A4C7A" w:rsidRPr="00C86D92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  <w:bookmarkStart w:id="0" w:name="_GoBack"/>
      <w:bookmarkEnd w:id="0"/>
    </w:p>
    <w:p w:rsidR="00C86D92" w:rsidRDefault="00C86D92" w:rsidP="00C86D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5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  <w:lang w:val="uk-UA"/>
        </w:rPr>
        <w:t>-10-8/72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</w:p>
    <w:p w:rsidR="00C86D92" w:rsidRDefault="00C86D92" w:rsidP="00C86D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травня 2021 р.                                                                  10 сесія 8 скликання </w:t>
      </w:r>
    </w:p>
    <w:p w:rsidR="001A4C7A" w:rsidRPr="00B06CB8" w:rsidRDefault="001A4C7A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B06CB8" w:rsidRDefault="001A4C7A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B06CB8" w:rsidRDefault="001A4C7A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B06CB8" w:rsidRDefault="001A4C7A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1A4C7A" w:rsidRPr="00B06CB8" w:rsidRDefault="001A4C7A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860E5C">
        <w:rPr>
          <w:rFonts w:ascii="Times New Roman" w:hAnsi="Times New Roman"/>
          <w:b/>
          <w:bCs/>
          <w:sz w:val="28"/>
          <w:szCs w:val="28"/>
          <w:lang w:val="uk-UA"/>
        </w:rPr>
        <w:t>Л</w:t>
      </w:r>
      <w:r w:rsidR="00D65B30">
        <w:rPr>
          <w:rFonts w:ascii="Times New Roman" w:hAnsi="Times New Roman"/>
          <w:b/>
          <w:bCs/>
          <w:sz w:val="28"/>
          <w:szCs w:val="28"/>
          <w:lang w:val="uk-UA"/>
        </w:rPr>
        <w:t>озько</w:t>
      </w:r>
      <w:proofErr w:type="spellEnd"/>
      <w:r w:rsidR="00D65B30">
        <w:rPr>
          <w:rFonts w:ascii="Times New Roman" w:hAnsi="Times New Roman"/>
          <w:b/>
          <w:bCs/>
          <w:sz w:val="28"/>
          <w:szCs w:val="28"/>
          <w:lang w:val="uk-UA"/>
        </w:rPr>
        <w:t xml:space="preserve"> Г.М</w:t>
      </w:r>
      <w:r w:rsidRPr="00B06CB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B06CB8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C86D92" w:rsidRDefault="001A4C7A" w:rsidP="00C86D92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B06CB8" w:rsidRDefault="001A4C7A" w:rsidP="00C86D9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</w:t>
      </w:r>
      <w:r w:rsidR="006A33A2" w:rsidRPr="006A33A2">
        <w:rPr>
          <w:lang w:val="uk-UA"/>
        </w:rPr>
        <w:t xml:space="preserve"> </w:t>
      </w:r>
      <w:proofErr w:type="spellStart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>Лозько</w:t>
      </w:r>
      <w:proofErr w:type="spellEnd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 xml:space="preserve">Ганни Михайлівни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землеустрою, щодо встановлення </w:t>
      </w:r>
      <w:r w:rsidR="00B06CB8"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Pr="00B06CB8"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</w:t>
      </w:r>
      <w:r w:rsidR="00B06CB8">
        <w:rPr>
          <w:rFonts w:ascii="Times New Roman" w:hAnsi="Times New Roman"/>
          <w:sz w:val="28"/>
          <w:szCs w:val="28"/>
          <w:lang w:val="uk-UA"/>
        </w:rPr>
        <w:t xml:space="preserve"> керуючись ст.ст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.12, 40, 118,121 </w:t>
      </w:r>
      <w:r w:rsidR="0087494E" w:rsidRPr="00B06CB8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 w:rsidRPr="00B06C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sz w:val="28"/>
          <w:szCs w:val="28"/>
          <w:lang w:val="uk-UA"/>
        </w:rPr>
        <w:t>ст.</w:t>
      </w:r>
      <w:r w:rsidR="0087494E" w:rsidRPr="00B06CB8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>Про землеустрій»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DA238C" w:rsidRPr="00B06CB8">
        <w:rPr>
          <w:sz w:val="28"/>
          <w:szCs w:val="28"/>
          <w:lang w:val="uk-UA"/>
        </w:rPr>
        <w:t xml:space="preserve"> </w:t>
      </w:r>
      <w:r w:rsidR="00DA238C" w:rsidRPr="00B06CB8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06CB8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1A4C7A" w:rsidRDefault="00B06CB8" w:rsidP="00C86D92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EB7A0F" w:rsidRDefault="00B06CB8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технічної документації із землеустрою щодо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06CB8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B52E0B" w:rsidRPr="00B06C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7B2096" w:rsidRPr="00B06CB8">
        <w:rPr>
          <w:sz w:val="28"/>
          <w:szCs w:val="28"/>
          <w:lang w:val="uk-UA"/>
        </w:rPr>
        <w:t xml:space="preserve"> </w:t>
      </w:r>
      <w:proofErr w:type="spellStart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>Лозько</w:t>
      </w:r>
      <w:proofErr w:type="spellEnd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 xml:space="preserve"> Ганні Михайлівні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>84</w:t>
      </w:r>
      <w:r w:rsidR="006A33A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га, в тому числі: </w:t>
      </w:r>
    </w:p>
    <w:p w:rsidR="001A4C7A" w:rsidRDefault="00EB7A0F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–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3394D" w:rsidRPr="00B06CB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BF4B1F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87CE5" w:rsidRPr="00B06CB8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>Талалаї</w:t>
      </w:r>
      <w:proofErr w:type="spellEnd"/>
      <w:r w:rsidR="00D71D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 w:rsidR="00256734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06CB8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EB7A0F" w:rsidRDefault="00EB7A0F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D65B30">
        <w:rPr>
          <w:rFonts w:ascii="Times New Roman" w:hAnsi="Times New Roman"/>
          <w:bCs/>
          <w:sz w:val="28"/>
          <w:szCs w:val="28"/>
          <w:lang w:val="uk-UA"/>
        </w:rPr>
        <w:t>59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  <w:r w:rsidRPr="00EB7A0F">
        <w:t xml:space="preserve"> </w:t>
      </w:r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по </w:t>
      </w:r>
      <w:proofErr w:type="spellStart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>вул.Набережна</w:t>
      </w:r>
      <w:proofErr w:type="spellEnd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>с.Талалаї</w:t>
      </w:r>
      <w:proofErr w:type="spellEnd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Pr="00EB7A0F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Pr="00EB7A0F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 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EB7A0F" w:rsidRPr="00EB7A0F">
        <w:t xml:space="preserve"> </w:t>
      </w:r>
      <w:proofErr w:type="spellStart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>Лозько</w:t>
      </w:r>
      <w:proofErr w:type="spellEnd"/>
      <w:r w:rsidR="00D65B30" w:rsidRPr="00D65B30">
        <w:rPr>
          <w:rFonts w:ascii="Times New Roman" w:hAnsi="Times New Roman"/>
          <w:bCs/>
          <w:sz w:val="28"/>
          <w:szCs w:val="28"/>
          <w:lang w:val="uk-UA"/>
        </w:rPr>
        <w:t xml:space="preserve"> Ганні Михайлівні</w:t>
      </w:r>
      <w:r w:rsidR="00860E5C" w:rsidRPr="00860E5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виготов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ити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4D3624" w:rsidRPr="00B06CB8">
        <w:rPr>
          <w:rFonts w:ascii="Times New Roman" w:hAnsi="Times New Roman"/>
          <w:bCs/>
          <w:sz w:val="28"/>
          <w:szCs w:val="28"/>
          <w:lang w:val="uk-UA"/>
        </w:rPr>
        <w:t>о до вимог чинного законодавства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A4C7A" w:rsidRDefault="00B06CB8" w:rsidP="00C86D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3.Після виготовлення технічної документації подати її на затвердження до міської ради.</w:t>
      </w:r>
    </w:p>
    <w:p w:rsidR="001A4C7A" w:rsidRPr="00B06CB8" w:rsidRDefault="00B06CB8" w:rsidP="00C86D9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1A4C7A" w:rsidRPr="00B06CB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A4C7A" w:rsidRPr="00B06CB8">
        <w:rPr>
          <w:rFonts w:ascii="Times New Roman" w:hAnsi="Times New Roman"/>
          <w:sz w:val="28"/>
          <w:szCs w:val="28"/>
          <w:lang w:val="uk-UA"/>
        </w:rPr>
        <w:t>.</w:t>
      </w:r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1A4C7A" w:rsidRPr="00B06CB8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1A4C7A" w:rsidRPr="00B06CB8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1A4C7A" w:rsidRPr="00B06CB8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B06CB8" w:rsidRDefault="0087494E" w:rsidP="00C86D9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23241" w:rsidRPr="00B06CB8" w:rsidRDefault="00B06CB8" w:rsidP="00C86D92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B06CB8">
        <w:rPr>
          <w:b/>
          <w:sz w:val="28"/>
          <w:szCs w:val="28"/>
        </w:rPr>
        <w:t>Погребищенський</w:t>
      </w:r>
      <w:proofErr w:type="spellEnd"/>
      <w:r w:rsidRPr="00B06CB8">
        <w:rPr>
          <w:b/>
          <w:sz w:val="28"/>
          <w:szCs w:val="28"/>
        </w:rPr>
        <w:t xml:space="preserve"> м</w:t>
      </w:r>
      <w:r w:rsidR="001A4C7A" w:rsidRPr="00B06CB8">
        <w:rPr>
          <w:b/>
          <w:sz w:val="28"/>
          <w:szCs w:val="28"/>
        </w:rPr>
        <w:t>іський  голова                                    С.В</w:t>
      </w:r>
      <w:r w:rsidRPr="00B06CB8">
        <w:rPr>
          <w:b/>
          <w:sz w:val="28"/>
          <w:szCs w:val="28"/>
        </w:rPr>
        <w:t>ОЛИНСЬКИЙ</w:t>
      </w:r>
    </w:p>
    <w:sectPr w:rsidR="00C23241" w:rsidRPr="00B06CB8" w:rsidSect="00C86D92">
      <w:pgSz w:w="11907" w:h="16839" w:code="9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60055"/>
    <w:rsid w:val="001A4C7A"/>
    <w:rsid w:val="001F46B0"/>
    <w:rsid w:val="00256734"/>
    <w:rsid w:val="00297B13"/>
    <w:rsid w:val="00304091"/>
    <w:rsid w:val="00317446"/>
    <w:rsid w:val="0033394D"/>
    <w:rsid w:val="00385534"/>
    <w:rsid w:val="003914DE"/>
    <w:rsid w:val="00402717"/>
    <w:rsid w:val="004D3624"/>
    <w:rsid w:val="005A0493"/>
    <w:rsid w:val="00606D34"/>
    <w:rsid w:val="006A33A2"/>
    <w:rsid w:val="006F5B6A"/>
    <w:rsid w:val="00773856"/>
    <w:rsid w:val="007B2096"/>
    <w:rsid w:val="0081342E"/>
    <w:rsid w:val="00860E5C"/>
    <w:rsid w:val="00870D21"/>
    <w:rsid w:val="0087494E"/>
    <w:rsid w:val="008A3AE8"/>
    <w:rsid w:val="008D6670"/>
    <w:rsid w:val="00956534"/>
    <w:rsid w:val="009E4F6B"/>
    <w:rsid w:val="00B06CB8"/>
    <w:rsid w:val="00B31307"/>
    <w:rsid w:val="00B52E0B"/>
    <w:rsid w:val="00BF4B1F"/>
    <w:rsid w:val="00C227D5"/>
    <w:rsid w:val="00C23241"/>
    <w:rsid w:val="00C36CA8"/>
    <w:rsid w:val="00C86D92"/>
    <w:rsid w:val="00D65B30"/>
    <w:rsid w:val="00D71D20"/>
    <w:rsid w:val="00D87CE5"/>
    <w:rsid w:val="00DA238C"/>
    <w:rsid w:val="00DB10AC"/>
    <w:rsid w:val="00DC45DA"/>
    <w:rsid w:val="00EB7A0F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248D-02A4-45F6-B7D2-7CF6D1E9A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2021-05-12T06:26:00Z</cp:lastPrinted>
  <dcterms:created xsi:type="dcterms:W3CDTF">2021-05-17T08:20:00Z</dcterms:created>
  <dcterms:modified xsi:type="dcterms:W3CDTF">2021-05-28T09:06:00Z</dcterms:modified>
</cp:coreProperties>
</file>